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Giebenacherstrasse 8, 4302 Augst</w:t>
          </w:r>
        </w:p>
        <w:p>
          <w:pPr>
            <w:spacing w:before="0" w:after="0"/>
          </w:pPr>
          <w:r>
            <w:t>DN 898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